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0588793" name="019eef01-6f89-7538-8297-1e6d1ab7c31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96330657" name="019eef01-6f89-7538-8297-1e6d1ab7c317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74809901" name="019eef06-c1c0-707a-9852-40f0714816d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89345706" name="019eef06-c1c0-707a-9852-40f0714816de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64492056" name="019eef2d-1118-79c2-951e-8548824aeec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73203884" name="019eef2d-1118-79c2-951e-8548824aeecc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Putze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30149869" name="019eef03-579f-7a85-8be0-3f33f4c4ddc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14544862" name="019eef03-579f-7a85-8be0-3f33f4c4ddce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Treppe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Putze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66324175" name="019eef19-f25b-7d4a-8dfc-2d245e1bcb4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15240117" name="019eef19-f25b-7d4a-8dfc-2d245e1bcb4a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Gang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Putze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23207640" name="019eef28-161e-7b7a-8dea-4d64cb327f7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92292593" name="019eef28-161e-7b7a-8dea-4d64cb327f77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Gang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Putze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21954859" name="019eef42-30bd-7f8f-b092-c8e5841802c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74419882" name="019eef42-30bd-7f8f-b092-c8e5841802c7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Fliesenkleber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51163408" name="019eef04-882b-7c80-9e53-c873ba69298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15283605" name="019eef04-882b-7c80-9e53-c873ba69298f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Fliesenkleber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49872892" name="019eef2b-df28-7f22-bf73-b8a434d6c0c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19267095" name="019eef2b-df28-7f22-bf73-b8a434d6c0c5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Zimmer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Teppich</w:t>
            </w:r>
          </w:p>
        </w:tc>
        <w:tc>
          <w:p>
            <w:pPr>
              <w:spacing w:before="0" w:after="0" w:line="240" w:lineRule="auto"/>
            </w:pPr>
            <w:r>
              <w:t>Klebstoffe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64777421" name="019eef0f-4c01-75ce-8ffd-3ef1f050398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87592345" name="019eef0f-4c01-75ce-8ffd-3ef1f050398a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Treppe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Teppich</w:t>
            </w:r>
          </w:p>
        </w:tc>
        <w:tc>
          <w:p>
            <w:pPr>
              <w:spacing w:before="0" w:after="0" w:line="240" w:lineRule="auto"/>
            </w:pPr>
            <w:r>
              <w:t>Klebstoffe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72000093" name="019eef18-1972-76cd-9a48-1f2cd295b40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43338986" name="019eef18-1972-76cd-9a48-1f2cd295b401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Gang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Teppich</w:t>
            </w:r>
          </w:p>
        </w:tc>
        <w:tc>
          <w:p>
            <w:pPr>
              <w:spacing w:before="0" w:after="0" w:line="240" w:lineRule="auto"/>
            </w:pPr>
            <w:r>
              <w:t>Klebstoffe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35576306" name="019eef40-09b3-7043-a1e8-c91e3826fc3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54809718" name="019eef40-09b3-7043-a1e8-c91e3826fc3c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Zimmer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Teppich</w:t>
            </w:r>
          </w:p>
        </w:tc>
        <w:tc>
          <w:p>
            <w:pPr>
              <w:spacing w:before="0" w:after="0" w:line="240" w:lineRule="auto"/>
            </w:pPr>
            <w:r>
              <w:t>Klebstoffe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08581090" name="019eef41-5662-74b0-b4a9-682681bc45f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51910479" name="019eef41-5662-74b0-b4a9-682681bc45f0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Putze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33745227" name="019eef07-cac7-75e5-a83b-b70ffc35f11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69693448" name="019eef07-cac7-75e5-a83b-b70ffc35f11e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Gang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Putze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16647774" name="019eef2b-01cf-7043-8f96-3b7fff6a29f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05300410" name="019eef2b-01cf-7043-8f96-3b7fff6a29f2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Treppe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66289510" name="019eef16-d3a7-70f2-9010-c8cd56d635b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99969114" name="019eef16-d3a7-70f2-9010-c8cd56d635b4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Treppe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neu</w:t>
            </w:r>
          </w:p>
        </w:tc>
        <w:tc>
          <w:p>
            <w:pPr>
              <w:spacing w:before="0" w:after="0" w:line="240" w:lineRule="auto"/>
            </w:pPr>
            <w:r>
              <w:t>Elektrokasten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64209230" name="019eef1c-1b51-7661-b8c0-3925f912239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85265666" name="019eef1c-1b51-7661-b8c0-3925f912239a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Gang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Ofen</w:t>
            </w:r>
          </w:p>
        </w:tc>
        <w:tc>
          <w:p>
            <w:pPr>
              <w:spacing w:before="0" w:after="0" w:line="240" w:lineRule="auto"/>
            </w:pPr>
            <w:r>
              <w:t>Asbestschnur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41589259" name="019eef29-a512-7312-9023-b3892d8e695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24337306" name="019eef29-a512-7312-9023-b3892d8e6956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LAP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49175014" name="019eef32-b739-782f-b406-7c9589d2406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48170666" name="019eef32-b739-782f-b406-7c9589d2406f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Zimmer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p>
            <w:pPr>
              <w:spacing w:before="0" w:after="0" w:line="240" w:lineRule="auto"/>
            </w:pPr>
            <w:r>
              <w:t>Elektroofen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63413081" name="019eef37-c715-7a50-a4f1-04d6a6ae38c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03331116" name="019eef37-c715-7a50-a4f1-04d6a6ae38c4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Boden / Wand</w:t>
            </w:r>
          </w:p>
        </w:tc>
        <w:tc>
          <w:p>
            <w:pPr>
              <w:spacing w:before="0" w:after="0" w:line="240" w:lineRule="auto"/>
            </w:pPr>
            <w:r>
              <w:t>Boden / Wand</w:t>
            </w:r>
          </w:p>
        </w:tc>
        <w:tc>
          <w:p>
            <w:pPr>
              <w:spacing w:before="0" w:after="0" w:line="240" w:lineRule="auto"/>
            </w:pPr>
            <w:r>
              <w:t>Cushion Vinyl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21428917" name="019eef3e-1653-723f-a0c4-1cd610c4c7f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86473788" name="019eef3e-1653-723f-a0c4-1cd610c4c7f6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Keller</w:t>
            </w:r>
          </w:p>
          <w:p>
            <w:pPr>
              <w:spacing w:before="0" w:after="0" w:line="240" w:lineRule="auto"/>
            </w:pPr>
            <w:r>
              <w:t>KG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Rohr</w:t>
            </w:r>
          </w:p>
        </w:tc>
        <w:tc>
          <w:p>
            <w:pPr>
              <w:spacing w:before="0" w:after="0" w:line="240" w:lineRule="auto"/>
            </w:pPr>
            <w:r>
              <w:t>Fallrohr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22944638" name="019eef46-ba3c-7113-b916-1f678ba902d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07623386" name="019eef46-ba3c-7113-b916-1f678ba902dd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VM-14</w:t>
            </w:r>
          </w:p>
        </w:tc>
        <w:tc>
          <w:p>
            <w:pPr>
              <w:spacing w:before="0" w:after="0" w:line="240" w:lineRule="auto"/>
            </w:pPr>
            <w:r>
              <w:t>Fassade</w:t>
            </w:r>
          </w:p>
          <w:p>
            <w:pPr>
              <w:spacing w:before="0" w:after="0" w:line="240" w:lineRule="auto"/>
            </w:pPr>
            <w:r>
              <w:t>Aussen</w:t>
            </w:r>
          </w:p>
        </w:tc>
        <w:tc>
          <w:p>
            <w:pPr>
              <w:spacing w:before="0" w:after="0" w:line="240" w:lineRule="auto"/>
            </w:pPr>
            <w:r>
              <w:t>Fassade</w:t>
            </w:r>
          </w:p>
        </w:tc>
        <w:tc>
          <w:p>
            <w:pPr>
              <w:spacing w:before="0" w:after="0" w:line="240" w:lineRule="auto"/>
            </w:pPr>
            <w:r>
              <w:t>Putze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78454519" name="019eef48-dda0-7971-b241-9e59686a7f5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14934223" name="019eef48-dda0-7971-b241-9e59686a7f59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VM-15</w:t>
            </w:r>
          </w:p>
        </w:tc>
        <w:tc>
          <w:p>
            <w:pPr>
              <w:spacing w:before="0" w:after="0" w:line="240" w:lineRule="auto"/>
            </w:pPr>
            <w:r>
              <w:t>Aussen</w:t>
            </w:r>
          </w:p>
          <w:p>
            <w:pPr>
              <w:spacing w:before="0" w:after="0" w:line="240" w:lineRule="auto"/>
            </w:pPr>
            <w:r>
              <w:t>Dach</w:t>
            </w:r>
          </w:p>
          <w:p>
            <w:pPr>
              <w:spacing w:before="0" w:after="0" w:line="240" w:lineRule="auto"/>
            </w:pPr>
            <w:r>
              <w:t>Dach</w:t>
            </w:r>
          </w:p>
        </w:tc>
        <w:tc>
          <w:p>
            <w:pPr>
              <w:spacing w:before="0" w:after="0" w:line="240" w:lineRule="auto"/>
            </w:pPr>
            <w:r>
              <w:t>Dach</w:t>
            </w:r>
          </w:p>
        </w:tc>
        <w:tc>
          <w:p>
            <w:pPr>
              <w:spacing w:before="0" w:after="0" w:line="240" w:lineRule="auto"/>
            </w:pPr>
            <w:r>
              <w:t>Dachschindeln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58173714" name="019eef4d-9706-7f2d-bf69-4e792016611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13580840" name="019eef4d-9706-7f2d-bf69-4e7920166119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28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DN 1004</w:t>
          </w:r>
        </w:p>
        <w:p>
          <w:pPr>
            <w:spacing w:before="0" w:after="0"/>
          </w:pPr>
          <w:r>
            <w:t/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footer.xml" Type="http://schemas.openxmlformats.org/officeDocument/2006/relationships/footer" Id="rId28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